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5110284" name="0dd14be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943595" name="0dd14be0-bb0b-11f0-ba21-591e44535d4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- UG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7012928" name="2366810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312985" name="23668100-bb0b-11f0-ba21-591e44535d4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0623736" name="9797aea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5692637" name="9797aea0-bb0b-11f0-ba21-591e44535d4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5385090" name="d2e4a6c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575165" name="d2e4a6c0-bb0b-11f0-ba21-591e44535d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2309979" name="e49b904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6836019" name="e49b9040-bb0b-11f0-ba21-591e44535d4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WC / Bad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6198603" name="2eb6a9d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204240" name="2eb6a9d0-bb0c-11f0-ba21-591e44535d4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9379080" name="8ad56d5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8659694" name="8ad56d50-bb0c-11f0-ba21-591e44535d4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/ Gang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5715805" name="fb7b786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903475" name="fb7b7860-bb0c-11f0-ba21-591e44535d4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/ WC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8847195" name="4fea00b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818191" name="4fea00b0-bb0d-11f0-ba21-591e44535d4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/ WC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3029965" name="9c2a925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721959" name="9c2a9250-bb0d-11f0-ba21-591e44535d4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9771982" name="6d7955d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523705" name="6d7955d0-bb0e-11f0-ba21-591e44535d4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514783" name="9feab22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919746" name="9feab220-bb0e-11f0-ba21-591e44535d4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4.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5301546" name="4a0b183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5800837" name="4a0b1830-bb0f-11f0-ba21-591e44535d4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4233357" name="d8617870-bb11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1792844" name="d8617870-bb11-11f0-ba21-591e44535d4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0713178" name="55c7857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459171" name="55c78570-bb12-11f0-ba21-591e44535d4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383143" name="dc7cd7a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5673401" name="dc7cd7a0-bb12-11f0-ba21-591e44535d4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Waschküche / Heizraum </w:t>
            </w:r>
          </w:p>
          <w:p>
            <w:pPr>
              <w:spacing w:before="0" w:after="0" w:line="240" w:lineRule="auto"/>
            </w:pPr>
            <w:r>
              <w:t>UG/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300250" name="530366f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479591" name="530366f0-bb13-11f0-ba21-591e44535d4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6612500" name="9d27a84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087362" name="9d27a840-bb13-11f0-ba21-591e44535d4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3419599" name="f430d8a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83191" name="f430d8a0-bb13-11f0-ba21-591e44535d4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048118" name="176c9f2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424226" name="176c9f20-bb14-11f0-ba21-591e44535d4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26929" name="a66c229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6096848" name="a66c2290-bb14-11f0-ba21-591e44535d4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Seidenstrasse 7, 5200 Brugg</w:t>
          </w:r>
        </w:p>
        <w:p>
          <w:pPr>
            <w:spacing w:before="0" w:after="0"/>
          </w:pPr>
          <w:r>
            <w:t>549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footer.xml" Type="http://schemas.openxmlformats.org/officeDocument/2006/relationships/footer" Id="rId2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